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98E31" w14:textId="14F3C6CB" w:rsidR="00523070" w:rsidRPr="00A739AC" w:rsidRDefault="00000000" w:rsidP="00A739AC">
      <w:pPr>
        <w:rPr>
          <w:lang w:val="nb-NO"/>
        </w:rPr>
      </w:pPr>
      <w:r w:rsidRPr="00A739AC">
        <w:rPr>
          <w:b/>
          <w:bCs/>
          <w:sz w:val="32"/>
          <w:szCs w:val="32"/>
          <w:lang w:val="id-ID"/>
        </w:rPr>
        <w:t>Transkrip Wawancara Un-</w:t>
      </w:r>
      <w:proofErr w:type="spellStart"/>
      <w:r w:rsidRPr="00A739AC">
        <w:rPr>
          <w:b/>
          <w:bCs/>
          <w:sz w:val="32"/>
          <w:szCs w:val="32"/>
          <w:lang w:val="id-ID"/>
        </w:rPr>
        <w:t>structured</w:t>
      </w:r>
      <w:proofErr w:type="spellEnd"/>
      <w:r w:rsidRPr="00A739AC">
        <w:rPr>
          <w:b/>
          <w:bCs/>
          <w:sz w:val="32"/>
          <w:szCs w:val="32"/>
          <w:lang w:val="id-ID"/>
        </w:rPr>
        <w:t xml:space="preserve"> dengan siswa kelas 10 </w:t>
      </w:r>
      <w:r>
        <w:br/>
      </w:r>
      <w:r>
        <w:br/>
      </w:r>
      <w:proofErr w:type="spellStart"/>
      <w:r w:rsidR="00A739AC" w:rsidRPr="00A739AC">
        <w:rPr>
          <w:b/>
          <w:bCs/>
        </w:rPr>
        <w:t>Peneliti</w:t>
      </w:r>
      <w:proofErr w:type="spellEnd"/>
      <w:r w:rsidRPr="00A739AC">
        <w:rPr>
          <w:b/>
          <w:bCs/>
        </w:rPr>
        <w:t>:</w:t>
      </w:r>
      <w:r>
        <w:br/>
      </w:r>
      <w:proofErr w:type="spellStart"/>
      <w:r>
        <w:t>Pertanyaannya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lima dan </w:t>
      </w:r>
      <w:proofErr w:type="spellStart"/>
      <w:r>
        <w:t>jawabannya</w:t>
      </w:r>
      <w:proofErr w:type="spellEnd"/>
      <w:r>
        <w:t xml:space="preserve"> </w:t>
      </w:r>
      <w:proofErr w:type="spellStart"/>
      <w:r>
        <w:t>santai</w:t>
      </w:r>
      <w:proofErr w:type="spellEnd"/>
      <w:r>
        <w:t xml:space="preserve"> </w:t>
      </w:r>
      <w:proofErr w:type="spellStart"/>
      <w:r>
        <w:t>aja</w:t>
      </w:r>
      <w:proofErr w:type="spellEnd"/>
      <w:r>
        <w:t xml:space="preserve">,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kalian masing-masing. </w:t>
      </w:r>
      <w:r w:rsidRPr="00A739AC">
        <w:rPr>
          <w:lang w:val="nb-NO"/>
        </w:rPr>
        <w:t>Tapi jawabannya agak jelas dan keras ya, karena ini direkam untuk transkrip.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Pertanyaan pertama, bagaimana kemampuan menulis bahasa Inggris kalian sebelum dan sesudah mengikuti pembelajaran bersama kakak? Kira-kira ada perubahan apa yang kalian rasakan setelah ikut treatment dan materi kemarin?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r w:rsidR="00A739AC" w:rsidRPr="00A739AC">
        <w:rPr>
          <w:b/>
          <w:bCs/>
        </w:rPr>
        <w:t>Student 1</w:t>
      </w:r>
      <w:r w:rsidRPr="00A739AC">
        <w:rPr>
          <w:b/>
          <w:bCs/>
        </w:rPr>
        <w:t>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pribadi</w:t>
      </w:r>
      <w:proofErr w:type="spellEnd"/>
      <w:r>
        <w:t xml:space="preserve">,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tuh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nulis</w:t>
      </w:r>
      <w:proofErr w:type="spellEnd"/>
      <w:r>
        <w:t xml:space="preserve"> </w:t>
      </w:r>
      <w:proofErr w:type="spellStart"/>
      <w:r>
        <w:t>asal-asalan</w:t>
      </w:r>
      <w:proofErr w:type="spellEnd"/>
      <w:r>
        <w:t xml:space="preserve">. </w:t>
      </w:r>
      <w:proofErr w:type="spellStart"/>
      <w:r>
        <w:t>Misalnya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</w:t>
      </w:r>
      <w:proofErr w:type="spellStart"/>
      <w:r>
        <w:t>huruf</w:t>
      </w:r>
      <w:proofErr w:type="spellEnd"/>
      <w:r>
        <w:t xml:space="preserve"> </w:t>
      </w:r>
      <w:proofErr w:type="spellStart"/>
      <w:r>
        <w:t>kecil</w:t>
      </w:r>
      <w:proofErr w:type="spellEnd"/>
      <w:r>
        <w:t xml:space="preserve"> </w:t>
      </w:r>
      <w:proofErr w:type="spellStart"/>
      <w:r>
        <w:t>terus</w:t>
      </w:r>
      <w:proofErr w:type="spellEnd"/>
      <w:r>
        <w:t xml:space="preserve">,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baca</w:t>
      </w:r>
      <w:proofErr w:type="spellEnd"/>
      <w:r>
        <w:t xml:space="preserve"> juga </w:t>
      </w:r>
      <w:proofErr w:type="spellStart"/>
      <w:r>
        <w:t>enggak</w:t>
      </w:r>
      <w:proofErr w:type="spellEnd"/>
      <w:r>
        <w:t xml:space="preserve"> </w:t>
      </w:r>
      <w:proofErr w:type="spellStart"/>
      <w:r>
        <w:t>terlalu</w:t>
      </w:r>
      <w:proofErr w:type="spellEnd"/>
      <w:r>
        <w:t xml:space="preserve"> </w:t>
      </w:r>
      <w:proofErr w:type="spellStart"/>
      <w:r>
        <w:t>diperhatikan</w:t>
      </w:r>
      <w:proofErr w:type="spellEnd"/>
      <w:r>
        <w:t xml:space="preserve">. Tapi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kemarin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,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detail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huruf</w:t>
      </w:r>
      <w:proofErr w:type="spellEnd"/>
      <w:r>
        <w:t xml:space="preserve"> </w:t>
      </w:r>
      <w:proofErr w:type="spellStart"/>
      <w:r>
        <w:t>kapital</w:t>
      </w:r>
      <w:proofErr w:type="spellEnd"/>
      <w:r>
        <w:t xml:space="preserve"> dan punctuation.</w:t>
      </w:r>
      <w:r>
        <w:br/>
      </w:r>
      <w:r>
        <w:br/>
      </w:r>
      <w:r w:rsidR="00A739AC" w:rsidRPr="00A739AC">
        <w:rPr>
          <w:b/>
          <w:bCs/>
          <w:lang w:val="nb-NO"/>
        </w:rPr>
        <w:t>Peneliti</w:t>
      </w:r>
      <w:r w:rsidRPr="00A739AC">
        <w:rPr>
          <w:b/>
          <w:bCs/>
          <w:lang w:val="nb-NO"/>
        </w:rPr>
        <w:t>:</w:t>
      </w:r>
      <w:r w:rsidRPr="00A739AC">
        <w:rPr>
          <w:lang w:val="nb-NO"/>
        </w:rPr>
        <w:br/>
        <w:t>Oke, berarti sekarang lebih perhatian sama punctuation dan kapital ya?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r w:rsidR="00A739AC" w:rsidRPr="00A739AC">
        <w:rPr>
          <w:b/>
          <w:bCs/>
        </w:rPr>
        <w:t>Student 1</w:t>
      </w:r>
      <w:r>
        <w:t>:</w:t>
      </w:r>
      <w:r>
        <w:br/>
        <w:t>Iya.</w:t>
      </w:r>
      <w:r>
        <w:br/>
      </w:r>
      <w:r>
        <w:br/>
      </w:r>
      <w:proofErr w:type="gramStart"/>
      <w:r w:rsidR="00A739AC" w:rsidRPr="00A739AC">
        <w:rPr>
          <w:b/>
          <w:bCs/>
          <w:lang w:val="nb-NO"/>
        </w:rPr>
        <w:t>Peneliti</w:t>
      </w:r>
      <w:r w:rsidR="00A739AC">
        <w:rPr>
          <w:b/>
          <w:bCs/>
          <w:lang w:val="nb-NO"/>
        </w:rPr>
        <w:t xml:space="preserve"> </w:t>
      </w:r>
      <w:r>
        <w:t>:</w:t>
      </w:r>
      <w:proofErr w:type="gramEnd"/>
      <w:r>
        <w:br/>
        <w:t xml:space="preserve">Yang lain </w:t>
      </w:r>
      <w:proofErr w:type="spellStart"/>
      <w:r>
        <w:t>gimana</w:t>
      </w:r>
      <w:proofErr w:type="spellEnd"/>
      <w:r>
        <w:t>?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teliti</w:t>
      </w:r>
      <w:proofErr w:type="spellEnd"/>
      <w:r>
        <w:t xml:space="preserve">. </w:t>
      </w:r>
      <w:proofErr w:type="spellStart"/>
      <w:r>
        <w:t>Kemarin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kata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tinggal</w:t>
      </w:r>
      <w:proofErr w:type="spellEnd"/>
      <w:r>
        <w:t xml:space="preserve"> </w:t>
      </w:r>
      <w:proofErr w:type="spellStart"/>
      <w:r>
        <w:t>ditambah</w:t>
      </w:r>
      <w:proofErr w:type="spellEnd"/>
      <w:r>
        <w:t xml:space="preserve"> “s” </w:t>
      </w:r>
      <w:proofErr w:type="spellStart"/>
      <w:r>
        <w:t>aja</w:t>
      </w:r>
      <w:proofErr w:type="spellEnd"/>
      <w:r>
        <w:t xml:space="preserve">, </w:t>
      </w:r>
      <w:proofErr w:type="spellStart"/>
      <w:r>
        <w:t>ternyata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juga. Jadi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paham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singular dan plural.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Oh,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kata singular </w:t>
      </w:r>
      <w:proofErr w:type="spellStart"/>
      <w:r>
        <w:t>ke</w:t>
      </w:r>
      <w:proofErr w:type="spellEnd"/>
      <w:r>
        <w:t xml:space="preserve"> plural </w:t>
      </w:r>
      <w:proofErr w:type="spellStart"/>
      <w:r>
        <w:t>ya</w:t>
      </w:r>
      <w:proofErr w:type="spellEnd"/>
      <w:r>
        <w:t>?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Iya,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teliti</w:t>
      </w:r>
      <w:proofErr w:type="spellEnd"/>
      <w:r>
        <w:t xml:space="preserve"> juga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nulis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Oke, </w:t>
      </w:r>
      <w:proofErr w:type="spellStart"/>
      <w:r>
        <w:t>bagus</w:t>
      </w:r>
      <w:proofErr w:type="spellEnd"/>
      <w:r>
        <w:t>. Yang lain?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bingung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baca</w:t>
      </w:r>
      <w:proofErr w:type="spellEnd"/>
      <w:r>
        <w:t xml:space="preserve"> </w:t>
      </w:r>
      <w:proofErr w:type="spellStart"/>
      <w:r>
        <w:t>teksnya</w:t>
      </w:r>
      <w:proofErr w:type="spellEnd"/>
      <w:r>
        <w:t xml:space="preserve"> </w:t>
      </w:r>
      <w:proofErr w:type="spellStart"/>
      <w:r>
        <w:t>gimana</w:t>
      </w:r>
      <w:proofErr w:type="spellEnd"/>
      <w:r>
        <w:t xml:space="preserve">,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</w:t>
      </w:r>
      <w:proofErr w:type="spellStart"/>
      <w:r>
        <w:t>koma</w:t>
      </w:r>
      <w:proofErr w:type="spellEnd"/>
      <w:r>
        <w:t xml:space="preserve"> dan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baca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juga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bingung</w:t>
      </w:r>
      <w:proofErr w:type="spellEnd"/>
      <w:r>
        <w:t xml:space="preserve">.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dijelasin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. Terus </w:t>
      </w:r>
      <w:proofErr w:type="spellStart"/>
      <w:r>
        <w:t>kosa</w:t>
      </w:r>
      <w:proofErr w:type="spellEnd"/>
      <w:r>
        <w:t xml:space="preserve"> </w:t>
      </w:r>
      <w:proofErr w:type="spellStart"/>
      <w:r>
        <w:t>katanya</w:t>
      </w:r>
      <w:proofErr w:type="spellEnd"/>
      <w:r>
        <w:t xml:space="preserve"> </w:t>
      </w:r>
      <w:r>
        <w:lastRenderedPageBreak/>
        <w:t xml:space="preserve">juga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nambah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4:</w:t>
      </w:r>
      <w:r>
        <w:br/>
        <w:t xml:space="preserve">Iya,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tahu</w:t>
      </w:r>
      <w:proofErr w:type="spellEnd"/>
      <w:r>
        <w:t xml:space="preserve"> </w:t>
      </w:r>
      <w:proofErr w:type="spellStart"/>
      <w:r>
        <w:t>penggunaan</w:t>
      </w:r>
      <w:proofErr w:type="spellEnd"/>
      <w:r>
        <w:t xml:space="preserve"> kata-kata juga.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3: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hampir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kayak </w:t>
      </w:r>
      <w:proofErr w:type="spellStart"/>
      <w:r>
        <w:t>teman-teman</w:t>
      </w:r>
      <w:proofErr w:type="spellEnd"/>
      <w:r>
        <w:t xml:space="preserve"> </w:t>
      </w:r>
      <w:proofErr w:type="spellStart"/>
      <w:r>
        <w:t>tadi</w:t>
      </w:r>
      <w:proofErr w:type="spellEnd"/>
      <w:r>
        <w:t xml:space="preserve">. </w:t>
      </w:r>
      <w:r w:rsidRPr="00A739AC">
        <w:rPr>
          <w:lang w:val="nb-NO"/>
        </w:rPr>
        <w:t>Jadi dapat kosa kata baru, terus lebih ngerti singular, plural, sama punctuation juga.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Kalau dibanding pre-test yang pakai audio sama post-test yang kemarin pakai suara kakak langsung, menurut kalian lebih enak yang mana?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Lebih enak yang suara langsung, karena lebih jelas. Kalau ada bagian yang susah bisa dipelanin lagi.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3:</w:t>
      </w:r>
      <w:r w:rsidRPr="00A739AC">
        <w:rPr>
          <w:lang w:val="nb-NO"/>
        </w:rPr>
        <w:br/>
        <w:t>Iya, jadi lebih gampang ngisinya.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Sebenarnya memang harusnya pakai audio native speaker supaya kalian terbiasa dengar pronunciation asli, cuma kemarin karena ada kendala jadi pakai suara kakak langsung.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r>
        <w:t xml:space="preserve">Nah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,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treatment </w:t>
      </w:r>
      <w:proofErr w:type="spellStart"/>
      <w:r>
        <w:t>kemarin</w:t>
      </w:r>
      <w:proofErr w:type="spellEnd"/>
      <w:r>
        <w:t xml:space="preserve"> yang paling </w:t>
      </w:r>
      <w:proofErr w:type="spellStart"/>
      <w:r>
        <w:t>membantu</w:t>
      </w:r>
      <w:proofErr w:type="spellEnd"/>
      <w:r>
        <w:t xml:space="preserve"> kalian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apa</w:t>
      </w:r>
      <w:proofErr w:type="spellEnd"/>
      <w:r>
        <w:t>?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paham</w:t>
      </w:r>
      <w:proofErr w:type="spellEnd"/>
      <w:r>
        <w:t xml:space="preserve"> singular </w:t>
      </w:r>
      <w:proofErr w:type="spellStart"/>
      <w:r>
        <w:t>sama</w:t>
      </w:r>
      <w:proofErr w:type="spellEnd"/>
      <w:r>
        <w:t xml:space="preserve"> plural.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jarang</w:t>
      </w:r>
      <w:proofErr w:type="spellEnd"/>
      <w:r>
        <w:t xml:space="preserve">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diperhatikan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Oke, </w:t>
      </w:r>
      <w:proofErr w:type="spellStart"/>
      <w:r>
        <w:t>terus</w:t>
      </w:r>
      <w:proofErr w:type="spellEnd"/>
      <w:r>
        <w:t xml:space="preserve"> yang lain?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memperhatikan</w:t>
      </w:r>
      <w:proofErr w:type="spellEnd"/>
      <w:r>
        <w:t xml:space="preserve"> detail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nulis</w:t>
      </w:r>
      <w:proofErr w:type="spellEnd"/>
      <w:r>
        <w:t xml:space="preserve">. </w:t>
      </w:r>
      <w:proofErr w:type="spellStart"/>
      <w:r>
        <w:t>Biasanya</w:t>
      </w:r>
      <w:proofErr w:type="spellEnd"/>
      <w:r>
        <w:t xml:space="preserve"> </w:t>
      </w:r>
      <w:proofErr w:type="spellStart"/>
      <w:r>
        <w:t>cuma</w:t>
      </w:r>
      <w:proofErr w:type="spellEnd"/>
      <w:r>
        <w:t xml:space="preserve"> </w:t>
      </w:r>
      <w:proofErr w:type="spellStart"/>
      <w:r>
        <w:t>sekadar</w:t>
      </w:r>
      <w:proofErr w:type="spellEnd"/>
      <w:r>
        <w:t xml:space="preserve"> </w:t>
      </w:r>
      <w:proofErr w:type="spellStart"/>
      <w:r>
        <w:t>nulis</w:t>
      </w:r>
      <w:proofErr w:type="spellEnd"/>
      <w:r>
        <w:t xml:space="preserve"> </w:t>
      </w:r>
      <w:proofErr w:type="spellStart"/>
      <w:r>
        <w:t>aja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3:</w:t>
      </w:r>
      <w:r>
        <w:br/>
      </w:r>
      <w:proofErr w:type="spellStart"/>
      <w:r>
        <w:t>Menurut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improve-</w:t>
      </w:r>
      <w:proofErr w:type="spellStart"/>
      <w:r>
        <w:t>nya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listening. Jadi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dengar</w:t>
      </w:r>
      <w:proofErr w:type="spellEnd"/>
      <w:r>
        <w:t xml:space="preserve"> kata-kata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ngerti</w:t>
      </w:r>
      <w:proofErr w:type="spellEnd"/>
      <w:r>
        <w:t xml:space="preserve"> </w:t>
      </w:r>
      <w:proofErr w:type="spellStart"/>
      <w:r>
        <w:t>maksud</w:t>
      </w:r>
      <w:proofErr w:type="spellEnd"/>
      <w:r>
        <w:t xml:space="preserve"> </w:t>
      </w:r>
      <w:proofErr w:type="spellStart"/>
      <w:r>
        <w:t>katanya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. </w:t>
      </w:r>
      <w:r w:rsidRPr="00A739AC">
        <w:rPr>
          <w:lang w:val="nb-NO"/>
        </w:rPr>
        <w:t xml:space="preserve">Soalnya ada beberapa kata yang bunyinya </w:t>
      </w:r>
      <w:r w:rsidRPr="00A739AC">
        <w:rPr>
          <w:lang w:val="nb-NO"/>
        </w:rPr>
        <w:lastRenderedPageBreak/>
        <w:t>mirip, jadi harus dilatih.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4:</w:t>
      </w:r>
      <w:r w:rsidRPr="00A739AC">
        <w:rPr>
          <w:lang w:val="nb-NO"/>
        </w:rPr>
        <w:br/>
        <w:t>Kalau saya bisa melatih pendengaran sama latihan menulis juga.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Berarti lebih terasa improve di listening ya daripada writing?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Iya, tapi writing juga ikut terbantu. Karena kalau listening-nya ngerti, writing-nya juga jadi lebih benar.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Waktu kakak jelasin materi kemarin, sebenarnya ada kesulitan enggak? Misalnya penjelasannya terlalu cepat atau kurang jelas?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Kalau saya masih aman sih.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Setelah kegiatan kemarin, kalian merasa kemampuan bahasa Inggris kalian meningkat enggak?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Ada peningkatan.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Bagian yang paling terasa apa?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Listening sama writing.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Oke. Terus secara keseluruhan, gimana pendapat kalian tentang pembelajaran dua kali meeting kemarin? Ada saran buat kakak?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4:</w:t>
      </w:r>
      <w:r w:rsidRPr="00A739AC">
        <w:rPr>
          <w:lang w:val="nb-NO"/>
        </w:rPr>
        <w:br/>
        <w:t>Cara ngajarnya kakak beda sih dibanding yang lain. Jadi lebih nyaman dan enggak tegang.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r w:rsidRPr="00A739AC">
        <w:rPr>
          <w:lang w:val="nb-NO"/>
        </w:rPr>
        <w:lastRenderedPageBreak/>
        <w:t>Pembicara 1:</w:t>
      </w:r>
      <w:r w:rsidRPr="00A739AC">
        <w:rPr>
          <w:lang w:val="nb-NO"/>
        </w:rPr>
        <w:br/>
        <w:t>Karena kita umurnya enggak jauh juga mungkin ya, jadi lebih nyambung.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Iya, penyampaiannya juga jelas.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Kalau dari pre-test sama post-test, menurut kalian soalnya susah enggak?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Ada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yang </w:t>
      </w:r>
      <w:proofErr w:type="spellStart"/>
      <w:r>
        <w:t>susah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singular </w:t>
      </w:r>
      <w:proofErr w:type="spellStart"/>
      <w:r>
        <w:t>sama</w:t>
      </w:r>
      <w:proofErr w:type="spellEnd"/>
      <w:r>
        <w:t xml:space="preserve"> punctuation.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Iya, </w:t>
      </w:r>
      <w:proofErr w:type="spellStart"/>
      <w:r>
        <w:t>masih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yang </w:t>
      </w:r>
      <w:proofErr w:type="spellStart"/>
      <w:r>
        <w:t>lupa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</w:t>
      </w:r>
      <w:proofErr w:type="spellStart"/>
      <w:r>
        <w:t>koma</w:t>
      </w:r>
      <w:proofErr w:type="spellEnd"/>
      <w:r>
        <w:t xml:space="preserve"> juga </w:t>
      </w:r>
      <w:proofErr w:type="spellStart"/>
      <w:r>
        <w:t>kemarin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Tapi </w:t>
      </w:r>
      <w:proofErr w:type="spellStart"/>
      <w:r>
        <w:t>sebenarnya</w:t>
      </w:r>
      <w:proofErr w:type="spellEnd"/>
      <w:r>
        <w:t xml:space="preserve"> kalian </w:t>
      </w:r>
      <w:proofErr w:type="spellStart"/>
      <w:r>
        <w:t>sudah</w:t>
      </w:r>
      <w:proofErr w:type="spellEnd"/>
      <w:r>
        <w:t xml:space="preserve"> improve. </w:t>
      </w:r>
      <w:proofErr w:type="spellStart"/>
      <w:r>
        <w:t>Dibanding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>.</w:t>
      </w:r>
      <w:r>
        <w:br/>
      </w:r>
      <w:r>
        <w:br/>
      </w:r>
      <w:r w:rsidRPr="00A739AC">
        <w:rPr>
          <w:lang w:val="nb-NO"/>
        </w:rPr>
        <w:t>Nah ke depannya, kalian ada target dalam bahasa Inggris enggak?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Kalau saya mungkin buat komunikasi aja.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Iya, buat komunikasi sehari-hari.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3:</w:t>
      </w:r>
      <w:r w:rsidRPr="00A739AC">
        <w:rPr>
          <w:lang w:val="nb-NO"/>
        </w:rPr>
        <w:br/>
        <w:t>Sebenarnya saya pengin lebih bisa bahasa Inggris, cuma kadang bingung mulai dari mana.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Biasanya motivasinya dari lagu atau film mungkin?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3:</w:t>
      </w:r>
      <w:r w:rsidRPr="00A739AC">
        <w:rPr>
          <w:lang w:val="nb-NO"/>
        </w:rPr>
        <w:br/>
        <w:t xml:space="preserve">Iya, saya suka nonton film. </w:t>
      </w:r>
      <w:proofErr w:type="spellStart"/>
      <w:r>
        <w:t>Kadang</w:t>
      </w:r>
      <w:proofErr w:type="spellEnd"/>
      <w:r>
        <w:t xml:space="preserve"> subtitle </w:t>
      </w:r>
      <w:proofErr w:type="spellStart"/>
      <w:r>
        <w:t>Indonesianya</w:t>
      </w:r>
      <w:proofErr w:type="spellEnd"/>
      <w:r>
        <w:t xml:space="preserve"> </w:t>
      </w:r>
      <w:proofErr w:type="spellStart"/>
      <w:r>
        <w:t>enggak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jadi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pakai</w:t>
      </w:r>
      <w:proofErr w:type="spellEnd"/>
      <w:r>
        <w:t xml:space="preserve"> subtitle </w:t>
      </w:r>
      <w:proofErr w:type="spellStart"/>
      <w:r>
        <w:t>Inggris</w:t>
      </w:r>
      <w:proofErr w:type="spellEnd"/>
      <w:r>
        <w:t>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2:</w:t>
      </w:r>
      <w:r>
        <w:br/>
        <w:t xml:space="preserve">Nilai kalian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tinggi</w:t>
      </w:r>
      <w:proofErr w:type="spellEnd"/>
      <w:r>
        <w:t xml:space="preserve"> di pre-test, </w:t>
      </w:r>
      <w:proofErr w:type="spellStart"/>
      <w:r>
        <w:t>berarti</w:t>
      </w:r>
      <w:proofErr w:type="spellEnd"/>
      <w:r>
        <w:t xml:space="preserve"> </w:t>
      </w:r>
      <w:proofErr w:type="spellStart"/>
      <w:r>
        <w:t>memang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basic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>.</w:t>
      </w:r>
      <w:r>
        <w:br/>
      </w:r>
      <w:r>
        <w:lastRenderedPageBreak/>
        <w:br/>
      </w:r>
      <w:proofErr w:type="spellStart"/>
      <w:r>
        <w:t>Pembicara</w:t>
      </w:r>
      <w:proofErr w:type="spellEnd"/>
      <w:r>
        <w:t xml:space="preserve"> 3:</w:t>
      </w:r>
      <w:r>
        <w:br/>
        <w:t xml:space="preserve">Kalau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game.</w:t>
      </w:r>
      <w:r>
        <w:br/>
      </w:r>
      <w:r>
        <w:br/>
      </w:r>
      <w:proofErr w:type="spellStart"/>
      <w:r>
        <w:t>Pembicara</w:t>
      </w:r>
      <w:proofErr w:type="spellEnd"/>
      <w:r>
        <w:t xml:space="preserve"> 1:</w:t>
      </w:r>
      <w:r>
        <w:br/>
        <w:t xml:space="preserve">Oh, </w:t>
      </w:r>
      <w:proofErr w:type="spellStart"/>
      <w:r>
        <w:t>dari</w:t>
      </w:r>
      <w:proofErr w:type="spellEnd"/>
      <w:r>
        <w:t xml:space="preserve"> game?</w:t>
      </w:r>
      <w:r>
        <w:br/>
      </w:r>
      <w:r>
        <w:br/>
      </w:r>
      <w:r w:rsidRPr="00A739AC">
        <w:rPr>
          <w:lang w:val="nb-NO"/>
        </w:rPr>
        <w:t>Pembicara 3:</w:t>
      </w:r>
      <w:r w:rsidRPr="00A739AC">
        <w:rPr>
          <w:lang w:val="nb-NO"/>
        </w:rPr>
        <w:br/>
        <w:t>Iya, karena game luar negeri kebanyakan pakai bahasa Inggris. Terus saya juga ikut komunitas yang kadang harus ngobrol sama orang luar negeri.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Berarti memang sudah ada basic sebelumnya ya.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Kalau yang lain motivasinya apa?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3:</w:t>
      </w:r>
      <w:r w:rsidRPr="00A739AC">
        <w:rPr>
          <w:lang w:val="nb-NO"/>
        </w:rPr>
        <w:br/>
        <w:t>Kalau saya dari lagu. Jadi pengin tahu arti liriknya.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Saya yakin ke depannya kemampuan bahasa Inggris kalian bakal makin meningkat.</w:t>
      </w:r>
      <w:r w:rsidRPr="00A739AC">
        <w:rPr>
          <w:lang w:val="nb-NO"/>
        </w:rPr>
        <w:br/>
      </w:r>
      <w:r w:rsidRPr="00A739AC">
        <w:rPr>
          <w:lang w:val="nb-NO"/>
        </w:rPr>
        <w:br/>
      </w:r>
      <w:proofErr w:type="spellStart"/>
      <w:r>
        <w:t>Pembicara</w:t>
      </w:r>
      <w:proofErr w:type="spellEnd"/>
      <w:r>
        <w:t xml:space="preserve"> 3:</w:t>
      </w:r>
      <w:r>
        <w:br/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ikut</w:t>
      </w:r>
      <w:proofErr w:type="spellEnd"/>
      <w:r>
        <w:t xml:space="preserve"> English Club,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sekali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. </w:t>
      </w:r>
      <w:r w:rsidRPr="00A739AC">
        <w:rPr>
          <w:lang w:val="nb-NO"/>
        </w:rPr>
        <w:t>Soalnya langsung disuruh speaking kayak native speaker, jadi kaget.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Padahal kan enggak semua orang langsung bisa ya.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Mungkin ekspektasinya terlalu tinggi karena dianggap siswa sini kemampuan bahasa Inggrisnya sudah bagus semua.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Tapi kalian harus bangga juga, karena orang-orang punya pandangan kalau siswa sini punya kemampuan yang bagus.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Amin.</w:t>
      </w:r>
      <w:r w:rsidRPr="00A739AC">
        <w:rPr>
          <w:lang w:val="nb-NO"/>
        </w:rPr>
        <w:br/>
      </w:r>
      <w:r w:rsidRPr="00A739AC">
        <w:rPr>
          <w:lang w:val="nb-NO"/>
        </w:rPr>
        <w:lastRenderedPageBreak/>
        <w:br/>
        <w:t>Pembicara 1:</w:t>
      </w:r>
      <w:r w:rsidRPr="00A739AC">
        <w:rPr>
          <w:lang w:val="nb-NO"/>
        </w:rPr>
        <w:br/>
        <w:t>Oke, ada tambahan lagi?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Terima kasih ya sudah mau diwawancarai. Semoga kemampuan bahasa Inggris kalian semakin meningkat dan bisa berguna ke depannya. Kakak juga minta doanya semoga skripsinya lancar dan cepat lulus.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2:</w:t>
      </w:r>
      <w:r w:rsidRPr="00A739AC">
        <w:rPr>
          <w:lang w:val="nb-NO"/>
        </w:rPr>
        <w:br/>
        <w:t>Amin.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1:</w:t>
      </w:r>
      <w:r w:rsidRPr="00A739AC">
        <w:rPr>
          <w:lang w:val="nb-NO"/>
        </w:rPr>
        <w:br/>
        <w:t>Makasih semuanya, kalian boleh istirahat sekarang.</w:t>
      </w:r>
      <w:r w:rsidRPr="00A739AC">
        <w:rPr>
          <w:lang w:val="nb-NO"/>
        </w:rPr>
        <w:br/>
      </w:r>
      <w:r w:rsidRPr="00A739AC">
        <w:rPr>
          <w:lang w:val="nb-NO"/>
        </w:rPr>
        <w:br/>
        <w:t>Pembicara 3:</w:t>
      </w:r>
      <w:r w:rsidRPr="00A739AC">
        <w:rPr>
          <w:lang w:val="nb-NO"/>
        </w:rPr>
        <w:br/>
        <w:t>Makasih, Kak.</w:t>
      </w:r>
      <w:r w:rsidRPr="00A739AC">
        <w:rPr>
          <w:lang w:val="nb-NO"/>
        </w:rPr>
        <w:br/>
      </w:r>
    </w:p>
    <w:sectPr w:rsidR="00523070" w:rsidRPr="00A739A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E45DC" w14:textId="77777777" w:rsidR="00337167" w:rsidRDefault="00337167">
      <w:pPr>
        <w:spacing w:line="240" w:lineRule="auto"/>
      </w:pPr>
      <w:r>
        <w:separator/>
      </w:r>
    </w:p>
  </w:endnote>
  <w:endnote w:type="continuationSeparator" w:id="0">
    <w:p w14:paraId="203D765C" w14:textId="77777777" w:rsidR="00337167" w:rsidRDefault="00337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15CC" w14:textId="77777777" w:rsidR="00337167" w:rsidRDefault="00337167">
      <w:pPr>
        <w:spacing w:after="0"/>
      </w:pPr>
      <w:r>
        <w:separator/>
      </w:r>
    </w:p>
  </w:footnote>
  <w:footnote w:type="continuationSeparator" w:id="0">
    <w:p w14:paraId="19D523F6" w14:textId="77777777" w:rsidR="00337167" w:rsidRDefault="003371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NomorDafta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NomorDafta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PoinDaftar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PoinDaftar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NomorDaft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PoinDaftar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704329974">
    <w:abstractNumId w:val="5"/>
  </w:num>
  <w:num w:numId="2" w16cid:durableId="93987366">
    <w:abstractNumId w:val="3"/>
  </w:num>
  <w:num w:numId="3" w16cid:durableId="135997497">
    <w:abstractNumId w:val="2"/>
  </w:num>
  <w:num w:numId="4" w16cid:durableId="1014379411">
    <w:abstractNumId w:val="4"/>
  </w:num>
  <w:num w:numId="5" w16cid:durableId="753549283">
    <w:abstractNumId w:val="1"/>
  </w:num>
  <w:num w:numId="6" w16cid:durableId="1766223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7167"/>
    <w:rsid w:val="00523070"/>
    <w:rsid w:val="00A739AC"/>
    <w:rsid w:val="00AA1D8D"/>
    <w:rsid w:val="00B47730"/>
    <w:rsid w:val="00CB0664"/>
    <w:rsid w:val="00E87D7E"/>
    <w:rsid w:val="00FC693F"/>
    <w:rsid w:val="36EF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9D6E1"/>
  <w14:defaultImageDpi w14:val="300"/>
  <w15:docId w15:val="{CF58C070-689D-4018-8254-5541BD9A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/>
    <w:lsdException w:name="toa heading" w:semiHidden="1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val="en-US" w:eastAsia="en-US"/>
    </w:rPr>
  </w:style>
  <w:style w:type="paragraph" w:styleId="Judul1">
    <w:name w:val="heading 1"/>
    <w:basedOn w:val="Normal"/>
    <w:next w:val="Normal"/>
    <w:link w:val="Judul1K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link w:val="TeksIsiKAR"/>
    <w:uiPriority w:val="99"/>
    <w:unhideWhenUsed/>
    <w:pPr>
      <w:spacing w:after="120"/>
    </w:pPr>
  </w:style>
  <w:style w:type="paragraph" w:styleId="TeksIsi2">
    <w:name w:val="Body Text 2"/>
    <w:basedOn w:val="Normal"/>
    <w:link w:val="TeksIsi2KAR"/>
    <w:uiPriority w:val="99"/>
    <w:unhideWhenUsed/>
    <w:pPr>
      <w:spacing w:after="120" w:line="480" w:lineRule="auto"/>
    </w:pPr>
  </w:style>
  <w:style w:type="paragraph" w:styleId="TeksIsi3">
    <w:name w:val="Body Text 3"/>
    <w:basedOn w:val="Normal"/>
    <w:link w:val="TeksIsi3KAR"/>
    <w:uiPriority w:val="99"/>
    <w:unhideWhenUsed/>
    <w:pPr>
      <w:spacing w:after="120"/>
    </w:pPr>
    <w:rPr>
      <w:sz w:val="16"/>
      <w:szCs w:val="16"/>
    </w:rPr>
  </w:style>
  <w:style w:type="paragraph" w:styleId="Keteranga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enekanan">
    <w:name w:val="Emphasis"/>
    <w:basedOn w:val="FontParagrafDefault"/>
    <w:uiPriority w:val="20"/>
    <w:qFormat/>
    <w:rPr>
      <w:i/>
      <w:iCs/>
    </w:rPr>
  </w:style>
  <w:style w:type="paragraph" w:styleId="Footer">
    <w:name w:val="footer"/>
    <w:basedOn w:val="Normal"/>
    <w:link w:val="FooterK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K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Daftar">
    <w:name w:val="List"/>
    <w:basedOn w:val="Normal"/>
    <w:uiPriority w:val="99"/>
    <w:unhideWhenUsed/>
    <w:pPr>
      <w:ind w:left="360" w:hanging="360"/>
      <w:contextualSpacing/>
    </w:pPr>
  </w:style>
  <w:style w:type="paragraph" w:styleId="Daftar2">
    <w:name w:val="List 2"/>
    <w:basedOn w:val="Normal"/>
    <w:uiPriority w:val="99"/>
    <w:unhideWhenUsed/>
    <w:pPr>
      <w:ind w:left="720" w:hanging="360"/>
      <w:contextualSpacing/>
    </w:pPr>
  </w:style>
  <w:style w:type="paragraph" w:styleId="Daftar3">
    <w:name w:val="List 3"/>
    <w:basedOn w:val="Normal"/>
    <w:uiPriority w:val="99"/>
    <w:unhideWhenUsed/>
    <w:pPr>
      <w:ind w:left="1080" w:hanging="360"/>
      <w:contextualSpacing/>
    </w:pPr>
  </w:style>
  <w:style w:type="paragraph" w:styleId="PoinDaftar">
    <w:name w:val="List Bullet"/>
    <w:basedOn w:val="Normal"/>
    <w:uiPriority w:val="99"/>
    <w:unhideWhenUsed/>
    <w:pPr>
      <w:numPr>
        <w:numId w:val="1"/>
      </w:numPr>
      <w:contextualSpacing/>
    </w:pPr>
  </w:style>
  <w:style w:type="paragraph" w:styleId="PoinDaftar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PoinDaftar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DaftarBerkelanjutan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DaftarBerkelanjutan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DaftarBerkelanjutan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NomorDaftar">
    <w:name w:val="List Number"/>
    <w:basedOn w:val="Normal"/>
    <w:uiPriority w:val="99"/>
    <w:unhideWhenUsed/>
    <w:pPr>
      <w:numPr>
        <w:numId w:val="4"/>
      </w:numPr>
      <w:contextualSpacing/>
    </w:pPr>
  </w:style>
  <w:style w:type="paragraph" w:styleId="NomorDaftar2">
    <w:name w:val="List Number 2"/>
    <w:basedOn w:val="Normal"/>
    <w:uiPriority w:val="99"/>
    <w:unhideWhenUsed/>
    <w:pPr>
      <w:numPr>
        <w:numId w:val="5"/>
      </w:numPr>
      <w:contextualSpacing/>
    </w:pPr>
  </w:style>
  <w:style w:type="paragraph" w:styleId="NomorDaftar3">
    <w:name w:val="List Number 3"/>
    <w:basedOn w:val="Normal"/>
    <w:uiPriority w:val="99"/>
    <w:unhideWhenUsed/>
    <w:pPr>
      <w:numPr>
        <w:numId w:val="6"/>
      </w:numPr>
      <w:contextualSpacing/>
    </w:pPr>
  </w:style>
  <w:style w:type="paragraph" w:styleId="TeksMakro">
    <w:name w:val="macro"/>
    <w:link w:val="TeksMakroK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lang w:val="en-US" w:eastAsia="en-US"/>
    </w:rPr>
  </w:style>
  <w:style w:type="character" w:styleId="Kuat">
    <w:name w:val="Strong"/>
    <w:basedOn w:val="FontParagrafDefault"/>
    <w:uiPriority w:val="22"/>
    <w:qFormat/>
    <w:rPr>
      <w:b/>
      <w:bCs/>
    </w:rPr>
  </w:style>
  <w:style w:type="paragraph" w:styleId="Subjudul">
    <w:name w:val="Subtitle"/>
    <w:basedOn w:val="Normal"/>
    <w:next w:val="Normal"/>
    <w:link w:val="SubjudulK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table" w:styleId="Kisi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dul">
    <w:name w:val="Title"/>
    <w:basedOn w:val="Normal"/>
    <w:next w:val="Normal"/>
    <w:link w:val="JudulK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BayanganTipis">
    <w:name w:val="Light Shading"/>
    <w:basedOn w:val="TabelNormal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BayanganCahaya-Aksen1">
    <w:name w:val="Light Shading Accent 1"/>
    <w:basedOn w:val="TabelNormal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BayanganCahaya-Aksen2">
    <w:name w:val="Light Shading Accent 2"/>
    <w:basedOn w:val="TabelNormal"/>
    <w:uiPriority w:val="60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BayanganCahaya-Aksen3">
    <w:name w:val="Light Shading Accent 3"/>
    <w:basedOn w:val="TabelNormal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BayanganCahaya-Aksen4">
    <w:name w:val="Light Shading Accent 4"/>
    <w:basedOn w:val="TabelNormal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BayanganCahaya-Aksen5">
    <w:name w:val="Light Shading Accent 5"/>
    <w:basedOn w:val="TabelNormal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BayanganCahaya-Aksen6">
    <w:name w:val="Light Shading Accent 6"/>
    <w:basedOn w:val="TabelNormal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ftarCahaya">
    <w:name w:val="Light List"/>
    <w:basedOn w:val="TabelNormal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ftarCahaya-Aksen1">
    <w:name w:val="Light List Accent 1"/>
    <w:basedOn w:val="TabelNormal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ftarCahaya-Aksen2">
    <w:name w:val="Light List Accent 2"/>
    <w:basedOn w:val="TabelNormal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ftarCahaya-Aksen3">
    <w:name w:val="Light List Accent 3"/>
    <w:basedOn w:val="TabelNormal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ftarCahaya-Aksen4">
    <w:name w:val="Light List Accent 4"/>
    <w:basedOn w:val="TabelNormal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ftarCahaya-Aksen5">
    <w:name w:val="Light List Accent 5"/>
    <w:basedOn w:val="TabelNormal"/>
    <w:uiPriority w:val="61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ftarCahaya-Aksen6">
    <w:name w:val="Light List Accent 6"/>
    <w:basedOn w:val="TabelNormal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KisiCahaya">
    <w:name w:val="Light Grid"/>
    <w:basedOn w:val="TabelNormal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KisiCahaya-Aksen1">
    <w:name w:val="Light Grid Accent 1"/>
    <w:basedOn w:val="TabelNormal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KisiCahaya-Aksen2">
    <w:name w:val="Light Grid Accent 2"/>
    <w:basedOn w:val="TabelNormal"/>
    <w:uiPriority w:val="62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KisiCahaya-Aksen3">
    <w:name w:val="Light Grid Accent 3"/>
    <w:basedOn w:val="TabelNormal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KisiCahaya-Aksen4">
    <w:name w:val="Light Grid Accent 4"/>
    <w:basedOn w:val="TabelNormal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KisiCahaya-Aksen5">
    <w:name w:val="Light Grid Accent 5"/>
    <w:basedOn w:val="TabelNormal"/>
    <w:uiPriority w:val="62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KisiCahaya-Aksen6">
    <w:name w:val="Light Grid Accent 6"/>
    <w:basedOn w:val="TabelNormal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BayanganSedang1">
    <w:name w:val="Medium Shading 1"/>
    <w:basedOn w:val="TabelNormal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1">
    <w:name w:val="Medium Shading 1 Accent 1"/>
    <w:basedOn w:val="TabelNormal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2">
    <w:name w:val="Medium Shading 1 Accent 2"/>
    <w:basedOn w:val="TabelNormal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3">
    <w:name w:val="Medium Shading 1 Accent 3"/>
    <w:basedOn w:val="TabelNormal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4">
    <w:name w:val="Medium Shading 1 Accent 4"/>
    <w:basedOn w:val="TabelNormal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5">
    <w:name w:val="Medium Shading 1 Accent 5"/>
    <w:basedOn w:val="TabelNormal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1-Aksen6">
    <w:name w:val="Medium Shading 1 Accent 6"/>
    <w:basedOn w:val="TabelNormal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BayanganSedang2">
    <w:name w:val="Medium Shading 2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1">
    <w:name w:val="Medium Shading 2 Accent 1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2">
    <w:name w:val="Medium Shading 2 Accent 2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3">
    <w:name w:val="Medium Shading 2 Accent 3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4">
    <w:name w:val="Medium Shading 2 Accent 4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5">
    <w:name w:val="Medium Shading 2 Accent 5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BayanganSedang2-Aksen6">
    <w:name w:val="Medium Shading 2 Accent 6"/>
    <w:basedOn w:val="Tabel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ftarSedang1">
    <w:name w:val="Medium List 1"/>
    <w:basedOn w:val="TabelNormal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ftarSedang1-Aksen1">
    <w:name w:val="Medium List 1 Accent 1"/>
    <w:basedOn w:val="TabelNormal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ftarSedang1-Aksen2">
    <w:name w:val="Medium List 1 Accent 2"/>
    <w:basedOn w:val="TabelNormal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ftarSedang1-Aksen3">
    <w:name w:val="Medium List 1 Accent 3"/>
    <w:basedOn w:val="TabelNormal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ftarSedang1-Aksen4">
    <w:name w:val="Medium List 1 Accent 4"/>
    <w:basedOn w:val="TabelNormal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ftarSedang1-Aksen5">
    <w:name w:val="Medium List 1 Accent 5"/>
    <w:basedOn w:val="TabelNormal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ftarSedang1-Aksen6">
    <w:name w:val="Medium List 1 Accent 6"/>
    <w:basedOn w:val="TabelNormal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ftarSedang2">
    <w:name w:val="Medium List 2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1">
    <w:name w:val="Medium List 2 Accent 1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2">
    <w:name w:val="Medium List 2 Accent 2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3">
    <w:name w:val="Medium List 2 Accent 3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4">
    <w:name w:val="Medium List 2 Accent 4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5">
    <w:name w:val="Medium List 2 Accent 5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ftarSedang2-Aksen6">
    <w:name w:val="Medium List 2 Accent 6"/>
    <w:basedOn w:val="TabelNormal"/>
    <w:uiPriority w:val="66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isiSedang1">
    <w:name w:val="Medium Grid 1"/>
    <w:basedOn w:val="TabelNormal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isiSedang1-Aksen1">
    <w:name w:val="Medium Grid 1 Accent 1"/>
    <w:basedOn w:val="TabelNormal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isiSedang1-Aksen2">
    <w:name w:val="Medium Grid 1 Accent 2"/>
    <w:basedOn w:val="TabelNormal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isiSedang1-Aksen3">
    <w:name w:val="Medium Grid 1 Accent 3"/>
    <w:basedOn w:val="TabelNormal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isiSedang1-Aksen4">
    <w:name w:val="Medium Grid 1 Accent 4"/>
    <w:basedOn w:val="TabelNormal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isiSedang1-Aksen5">
    <w:name w:val="Medium Grid 1 Accent 5"/>
    <w:basedOn w:val="TabelNormal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isiSedang1-Aksen6">
    <w:name w:val="Medium Grid 1 Accent 6"/>
    <w:basedOn w:val="TabelNormal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isiSedang2">
    <w:name w:val="Medium Grid 2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1">
    <w:name w:val="Medium Grid 2 Accent 1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2">
    <w:name w:val="Medium Grid 2 Accent 2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3">
    <w:name w:val="Medium Grid 2 Accent 3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4">
    <w:name w:val="Medium Grid 2 Accent 4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5">
    <w:name w:val="Medium Grid 2 Accent 5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2-Aksen6">
    <w:name w:val="Medium Grid 2 Accent 6"/>
    <w:basedOn w:val="TabelNormal"/>
    <w:uiPriority w:val="68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isiSedang3">
    <w:name w:val="Medium Grid 3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KisiSedang3-Aksen1">
    <w:name w:val="Medium Grid 3 Accent 1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KisiSedang3-Aksen2">
    <w:name w:val="Medium Grid 3 Accent 2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KisiSedang3-Aksen3">
    <w:name w:val="Medium Grid 3 Accent 3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KisiSedang3-Aksen4">
    <w:name w:val="Medium Grid 3 Accent 4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KisiSedang3-Aksen5">
    <w:name w:val="Medium Grid 3 Accent 5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KisiSedang3-Aksen6">
    <w:name w:val="Medium Grid 3 Accent 6"/>
    <w:basedOn w:val="TabelNormal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ftarGelap">
    <w:name w:val="Dark List"/>
    <w:basedOn w:val="TabelNormal"/>
    <w:uiPriority w:val="70"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ftarGelap-Aksen1">
    <w:name w:val="Dark List Accent 1"/>
    <w:basedOn w:val="TabelNormal"/>
    <w:uiPriority w:val="70"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ftarGelap-Aksen2">
    <w:name w:val="Dark List Accent 2"/>
    <w:basedOn w:val="TabelNormal"/>
    <w:uiPriority w:val="70"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ftarGelap-Aksen3">
    <w:name w:val="Dark List Accent 3"/>
    <w:basedOn w:val="TabelNormal"/>
    <w:uiPriority w:val="70"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ftarGelap-Aksen4">
    <w:name w:val="Dark List Accent 4"/>
    <w:basedOn w:val="TabelNormal"/>
    <w:uiPriority w:val="70"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ftarGelap-Aksen5">
    <w:name w:val="Dark List Accent 5"/>
    <w:basedOn w:val="TabelNormal"/>
    <w:uiPriority w:val="70"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ftarGelap-Aksen6">
    <w:name w:val="Dark List Accent 6"/>
    <w:basedOn w:val="TabelNormal"/>
    <w:uiPriority w:val="70"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yanganBerwarna">
    <w:name w:val="Colorful Shading"/>
    <w:basedOn w:val="TabelNormal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1">
    <w:name w:val="Colorful Shading Accent 1"/>
    <w:basedOn w:val="TabelNormal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2">
    <w:name w:val="Colorful Shading Accent 2"/>
    <w:basedOn w:val="TabelNormal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3">
    <w:name w:val="Colorful Shading Accent 3"/>
    <w:basedOn w:val="TabelNormal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yanganBerwarna-Aksen4">
    <w:name w:val="Colorful Shading Accent 4"/>
    <w:basedOn w:val="TabelNormal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5">
    <w:name w:val="Colorful Shading Accent 5"/>
    <w:basedOn w:val="TabelNormal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yanganBerwarna-Aksen6">
    <w:name w:val="Colorful Shading Accent 6"/>
    <w:basedOn w:val="TabelNormal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ftarBerwarna">
    <w:name w:val="Colorful List"/>
    <w:basedOn w:val="TabelNormal"/>
    <w:uiPriority w:val="72"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ftarBerwarna-Aksen1">
    <w:name w:val="Colorful List Accent 1"/>
    <w:basedOn w:val="TabelNormal"/>
    <w:uiPriority w:val="72"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ftarBerwarna-Aksen2">
    <w:name w:val="Colorful List Accent 2"/>
    <w:basedOn w:val="TabelNormal"/>
    <w:uiPriority w:val="72"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ftarBerwarna-Aksen3">
    <w:name w:val="Colorful List Accent 3"/>
    <w:basedOn w:val="TabelNormal"/>
    <w:uiPriority w:val="72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ftarBerwarna-Aksen4">
    <w:name w:val="Colorful List Accent 4"/>
    <w:basedOn w:val="TabelNormal"/>
    <w:uiPriority w:val="72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ftarBerwarna-Aksen5">
    <w:name w:val="Colorful List Accent 5"/>
    <w:basedOn w:val="TabelNormal"/>
    <w:uiPriority w:val="72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ftarBerwarna-Aksen6">
    <w:name w:val="Colorful List Accent 6"/>
    <w:basedOn w:val="TabelNormal"/>
    <w:uiPriority w:val="72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isiBerwarna">
    <w:name w:val="Colorful Grid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isiBerwarna-Aksen1">
    <w:name w:val="Colorful Grid Accent 1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isiBerwarna-Aksen2">
    <w:name w:val="Colorful Grid Accent 2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isiBerwarna-Aksen3">
    <w:name w:val="Colorful Grid Accent 3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isiBerwarna-Aksen4">
    <w:name w:val="Colorful Grid Accent 4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isiBerwarna-Aksen5">
    <w:name w:val="Colorful Grid Accent 5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isiBerwarna-Aksen6">
    <w:name w:val="Colorful Grid Accent 6"/>
    <w:basedOn w:val="TabelNormal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eaderKAR">
    <w:name w:val="Header KAR"/>
    <w:basedOn w:val="FontParagrafDefault"/>
    <w:link w:val="Header"/>
    <w:uiPriority w:val="99"/>
    <w:qFormat/>
  </w:style>
  <w:style w:type="character" w:customStyle="1" w:styleId="FooterKAR">
    <w:name w:val="Footer KAR"/>
    <w:basedOn w:val="FontParagrafDefault"/>
    <w:link w:val="Footer"/>
    <w:uiPriority w:val="99"/>
    <w:qFormat/>
  </w:style>
  <w:style w:type="paragraph" w:styleId="TidakAdaSpasi">
    <w:name w:val="No Spacing"/>
    <w:uiPriority w:val="1"/>
    <w:qFormat/>
    <w:rPr>
      <w:sz w:val="22"/>
      <w:szCs w:val="22"/>
      <w:lang w:val="en-US" w:eastAsia="en-US"/>
    </w:rPr>
  </w:style>
  <w:style w:type="character" w:customStyle="1" w:styleId="Judul1KAR">
    <w:name w:val="Judul 1 KAR"/>
    <w:basedOn w:val="FontParagrafDefault"/>
    <w:link w:val="Judul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Judul2KAR">
    <w:name w:val="Judul 2 KAR"/>
    <w:basedOn w:val="FontParagrafDefault"/>
    <w:link w:val="Judul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Judul3KAR">
    <w:name w:val="Judul 3 KAR"/>
    <w:basedOn w:val="FontParagrafDefault"/>
    <w:link w:val="Judul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JudulKAR">
    <w:name w:val="Judul KAR"/>
    <w:basedOn w:val="FontParagrafDefault"/>
    <w:link w:val="Judul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ubjudulKAR">
    <w:name w:val="Subjudul KAR"/>
    <w:basedOn w:val="FontParagrafDefault"/>
    <w:link w:val="Subjudul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Daftar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ksIsiKAR">
    <w:name w:val="Teks Isi KAR"/>
    <w:basedOn w:val="FontParagrafDefault"/>
    <w:link w:val="TeksIsi"/>
    <w:uiPriority w:val="99"/>
  </w:style>
  <w:style w:type="character" w:customStyle="1" w:styleId="TeksIsi2KAR">
    <w:name w:val="Teks Isi 2 KAR"/>
    <w:basedOn w:val="FontParagrafDefault"/>
    <w:link w:val="TeksIsi2"/>
    <w:uiPriority w:val="99"/>
  </w:style>
  <w:style w:type="character" w:customStyle="1" w:styleId="TeksIsi3KAR">
    <w:name w:val="Teks Isi 3 KAR"/>
    <w:basedOn w:val="FontParagrafDefault"/>
    <w:link w:val="TeksIsi3"/>
    <w:uiPriority w:val="99"/>
    <w:rPr>
      <w:sz w:val="16"/>
      <w:szCs w:val="16"/>
    </w:rPr>
  </w:style>
  <w:style w:type="character" w:customStyle="1" w:styleId="TeksMakroKAR">
    <w:name w:val="Teks Makro KAR"/>
    <w:basedOn w:val="FontParagrafDefault"/>
    <w:link w:val="TeksMakro"/>
    <w:uiPriority w:val="99"/>
    <w:rPr>
      <w:rFonts w:ascii="Courier" w:hAnsi="Courier"/>
      <w:sz w:val="20"/>
      <w:szCs w:val="20"/>
    </w:rPr>
  </w:style>
  <w:style w:type="paragraph" w:styleId="Kutipan">
    <w:name w:val="Quote"/>
    <w:basedOn w:val="Normal"/>
    <w:next w:val="Normal"/>
    <w:link w:val="KutipanKAR"/>
    <w:uiPriority w:val="29"/>
    <w:qFormat/>
    <w:rPr>
      <w:i/>
      <w:iCs/>
      <w:color w:val="000000" w:themeColor="text1"/>
    </w:rPr>
  </w:style>
  <w:style w:type="character" w:customStyle="1" w:styleId="KutipanKAR">
    <w:name w:val="Kutipan KAR"/>
    <w:basedOn w:val="FontParagrafDefault"/>
    <w:link w:val="Kutipan"/>
    <w:uiPriority w:val="29"/>
    <w:rPr>
      <w:i/>
      <w:iCs/>
      <w:color w:val="000000" w:themeColor="text1"/>
    </w:rPr>
  </w:style>
  <w:style w:type="character" w:customStyle="1" w:styleId="Judul4KAR">
    <w:name w:val="Judul 4 KAR"/>
    <w:basedOn w:val="FontParagrafDefault"/>
    <w:link w:val="Judul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Judul5KAR">
    <w:name w:val="Judul 5 KAR"/>
    <w:basedOn w:val="FontParagrafDefault"/>
    <w:link w:val="Judul5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Judul6KAR">
    <w:name w:val="Judul 6 KAR"/>
    <w:basedOn w:val="FontParagrafDefault"/>
    <w:link w:val="Judul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Judul7KAR">
    <w:name w:val="Judul 7 KAR"/>
    <w:basedOn w:val="FontParagrafDefault"/>
    <w:link w:val="Judul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Judul8KAR">
    <w:name w:val="Judul 8 KAR"/>
    <w:basedOn w:val="FontParagrafDefault"/>
    <w:link w:val="Judul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Judul9KAR">
    <w:name w:val="Judul 9 KAR"/>
    <w:basedOn w:val="FontParagrafDefault"/>
    <w:link w:val="Judul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Pr>
      <w:b/>
      <w:bCs/>
      <w:i/>
      <w:iCs/>
      <w:color w:val="4F81BD" w:themeColor="accent1"/>
    </w:rPr>
  </w:style>
  <w:style w:type="character" w:customStyle="1" w:styleId="PenekananHalus1">
    <w:name w:val="Penekanan Halus1"/>
    <w:basedOn w:val="FontParagrafDefault"/>
    <w:uiPriority w:val="19"/>
    <w:qFormat/>
    <w:rPr>
      <w:i/>
      <w:iCs/>
      <w:color w:val="7F7F7F" w:themeColor="text1" w:themeTint="80"/>
    </w:rPr>
  </w:style>
  <w:style w:type="character" w:customStyle="1" w:styleId="PenekananKeras1">
    <w:name w:val="Penekanan Keras1"/>
    <w:basedOn w:val="FontParagrafDefault"/>
    <w:uiPriority w:val="21"/>
    <w:qFormat/>
    <w:rPr>
      <w:b/>
      <w:bCs/>
      <w:i/>
      <w:iCs/>
      <w:color w:val="4F81BD" w:themeColor="accent1"/>
    </w:rPr>
  </w:style>
  <w:style w:type="character" w:customStyle="1" w:styleId="ReferensiRumit1">
    <w:name w:val="Referensi Rumit1"/>
    <w:basedOn w:val="FontParagrafDefault"/>
    <w:uiPriority w:val="31"/>
    <w:qFormat/>
    <w:rPr>
      <w:smallCaps/>
      <w:color w:val="C0504D" w:themeColor="accent2"/>
      <w:u w:val="single"/>
    </w:rPr>
  </w:style>
  <w:style w:type="character" w:customStyle="1" w:styleId="ReferensiyangSering1">
    <w:name w:val="Referensi yang Sering1"/>
    <w:basedOn w:val="FontParagrafDefaul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JudulBuku1">
    <w:name w:val="Judul Buku1"/>
    <w:basedOn w:val="FontParagrafDefault"/>
    <w:uiPriority w:val="33"/>
    <w:qFormat/>
    <w:rPr>
      <w:b/>
      <w:bCs/>
      <w:smallCaps/>
      <w:spacing w:val="5"/>
    </w:rPr>
  </w:style>
  <w:style w:type="paragraph" w:customStyle="1" w:styleId="JudulTOC1">
    <w:name w:val="Judul TOC1"/>
    <w:basedOn w:val="Judul1"/>
    <w:next w:val="Normal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888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asya rahma</cp:lastModifiedBy>
  <cp:revision>2</cp:revision>
  <dcterms:created xsi:type="dcterms:W3CDTF">2013-12-23T23:15:00Z</dcterms:created>
  <dcterms:modified xsi:type="dcterms:W3CDTF">2026-05-19T12:01:00Z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eyJoZGlkIjoiMTk4MTQ3ZDc5NzY2MTRlZmJhMDQ0ODBkZjk2MzYwOWEifQ==</vt:lpwstr>
  </property>
  <property fmtid="{D5CDD505-2E9C-101B-9397-08002B2CF9AE}" pid="3" name="KSOProductBuildVer">
    <vt:lpwstr>1057-12.1.0.26372</vt:lpwstr>
  </property>
  <property fmtid="{D5CDD505-2E9C-101B-9397-08002B2CF9AE}" pid="4" name="ICV">
    <vt:lpwstr>7D55BC988BEA4D798455A3C085815020_12</vt:lpwstr>
  </property>
</Properties>
</file>